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Водолазная медицина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Водолазная медицина | Записей: 2</w:t>
      </w:r>
    </w:p>
    <w:p>
      <w:r>
        <w:br w:type="page"/>
      </w:r>
    </w:p>
    <w:p>
      <w:pPr>
        <w:pStyle w:val="Heading1"/>
      </w:pPr>
      <w:r>
        <w:t>Водолазная медицина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22:10 обратился водолаз А. к врачу по водолазной медицине.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тахикардию, учащение дыхания, снижение остроты зрения и сужение полей зрения, тошноту.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Во время пребывания на грунте при изолирующего дыхательного аппарата с замкнутым циклом дыхания на 30 минуте почувствовал учащенные сердцебиение и дыхание, тошноту, снижение остроты зрения, сужение полей зрения. После выхода на поверхность водолаза отмечает плохое самочувствие.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Начало спуска 18:15, глубина 18 м, температура воды на поверхности 80С. Во время пребывания водолаза на грунте при использования изолирующего дыхательного аппарата с замкнутым циклом дыхания на 8 минуте почувствовал учащенное сердцебиение и дыхание, снижение остроты зрения, сужение полей зрения и тошноту. После выхода на поверхность водолаза отмечает плохое самочувствие, рвоту, помрачение сознания.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средней тяжести, больной адинамичен. Вес 85 кг, рост 177 см. Температура тела 36,60С.</w:t>
      </w:r>
    </w:p>
    <w:p>
      <w:pPr>
        <w:spacing w:after="58"/>
      </w:pPr>
      <w:r>
        <w:rPr>
          <w:b w:val="0"/>
          <w:i w:val="0"/>
        </w:rPr>
        <w:t>* Кожные покровы и слизистые цианотичные.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слегка расширены. Тип дыхания грудной. Живот мягкий, безболезненный. ЧД – 26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Перкуссия легких: границы лёгких в пределах нормы. Аускультация: дыхание везикулярное.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в норме. ЧСС 120 уд в мин, АД 145/90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определения правильного плана обследования необходимым является результат анализа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контроля снаряжения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выполнения режима декомпрессии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условий спуска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режима отдыха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условий спуска</w:t>
      </w:r>
    </w:p>
    <w:p>
      <w:pPr>
        <w:ind w:left="504"/>
      </w:pPr>
      <w:r>
        <w:rPr>
          <w:b w:val="0"/>
          <w:i/>
        </w:rPr>
        <w:t>П.11.2. Причиной кислородного голодания является снижение парциального давления кислорода во вдыхаемой газовой смеси ниже 0,016 МПа (0,16 кгс/кв. см), или ниже 16% в пересчете на атмосферное давление. Снижение парциального давления кислорода наиболее часто бывает в изолирующих дыхательных аппаратах с замкнутым циклом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п.11.2, стр. 138, «Мортехинформреклама», М., 1992</w:t>
        <w:br/>
        <w:br/>
        <w:t>МКБ 10:T71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правильного диагноза необходимым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воздуха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воды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выполнение режима декомпрессии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контроль снаряжения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воздуха</w:t>
      </w:r>
    </w:p>
    <w:p>
      <w:pPr>
        <w:ind w:left="504"/>
      </w:pPr>
      <w:r>
        <w:rPr>
          <w:b w:val="0"/>
          <w:i/>
        </w:rPr>
        <w:t>П.11.2. Причиной кислородного голодания является снижение парциального давления кислорода во вдыхаемой газовой смеси ниже 0,016 МПа (0,16 кгс/кв. см), или ниже 16% в пересчете на атмосферное давление. Снижение парциального давления кислорода наиболее часто бывает в изолирующих дыхательных аппаратах с замкнутым циклом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п.11.2,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данному виду патологии ведет снижение парциального давления кислорода во вдыхаемой газовой смеси ниже +________+ МПа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0,016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0,018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0,019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0,02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0,016</w:t>
      </w:r>
    </w:p>
    <w:p>
      <w:pPr>
        <w:ind w:left="504"/>
      </w:pPr>
      <w:r>
        <w:rPr>
          <w:b w:val="0"/>
          <w:i/>
        </w:rPr>
        <w:t>П.11.2. Причиной кислородного голодания является снижение парциального давления кислорода во вдыхаемой газовой смеси ниже 0,016 МПа (0,16 кгс/кв. см), или ниже 16% в пересчете на атмосферное давление. Снижение парциального давления кислорода наиболее часто бывает в изолирующих дыхательных аппаратах с замкнутым циклом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п.11.2,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Фактором, способствующим возникновению данной патологии,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повышенная температура воды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физическая нагрузка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несвоевременный прием пищи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темное время суток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физическая нагрузка</w:t>
      </w:r>
    </w:p>
    <w:p>
      <w:pPr>
        <w:ind w:left="504"/>
      </w:pPr>
      <w:r>
        <w:rPr>
          <w:b w:val="0"/>
          <w:i/>
        </w:rPr>
        <w:t>П. 11.3. Факторами, способствующими возникновению кислородного голодания, являются физическая нагрузка, переутомление, переохлаждение, состояние после алкогольного опьянения, которые понижают устойчивость к недостатку кислорода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п.11.3,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Условиями, способствующие повреждающему действию,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несвоевременный прием пищи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повышенная температура воды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переутомление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темное время суток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переутомление</w:t>
      </w:r>
    </w:p>
    <w:p>
      <w:pPr>
        <w:ind w:left="504"/>
      </w:pPr>
      <w:r>
        <w:rPr>
          <w:b w:val="0"/>
          <w:i/>
        </w:rPr>
        <w:t>П. 11.3. Факторами, способствующими возникновению кислородного голодания, являются физическая нагрузка, переутомление, переохлаждение, состояние после алкогольного опьянения, которые понижают устойчивость к недостатку кислорода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п.11.3,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Условиями, способствующие повреждающему действию,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повышенная температура воды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темное время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несвоевременный прием пищи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переохлаждение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переохлаждение</w:t>
      </w:r>
    </w:p>
    <w:p>
      <w:pPr>
        <w:ind w:left="504"/>
      </w:pPr>
      <w:r>
        <w:rPr>
          <w:b w:val="0"/>
          <w:i/>
        </w:rPr>
        <w:t>П. 11.3. Факторами, способствующими возникновению кислородного голодания, являются физическая нагрузка, переутомление, переохлаждение, состояние после алкогольного опьянения, которые понижают устойчивость к недостатку кислорода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п.11.3,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Кислородное голодание - это патологическое состояние организма, возникающее в результате недостаточного содержания кислорода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моче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мокроте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тканях организма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тканях организма</w:t>
      </w:r>
    </w:p>
    <w:p>
      <w:pPr>
        <w:ind w:left="504"/>
      </w:pPr>
      <w:r>
        <w:rPr>
          <w:b w:val="0"/>
          <w:i/>
        </w:rPr>
        <w:t>П. 11.1. Кислородное голодание - это патологическое состояние организма, возникающее в результате недостаточного содержания кислорода в тканях организма.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п.11.1,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Наиболее информативным методом постановки диагноза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условий спуска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крупных сосудов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условий спуска</w:t>
      </w:r>
    </w:p>
    <w:p>
      <w:pPr>
        <w:ind w:left="504"/>
      </w:pPr>
      <w:r>
        <w:rPr>
          <w:b w:val="0"/>
          <w:i/>
        </w:rPr>
        <w:t>П. 11.1. Кислородное голодание - это патологическое состояние организма, возникающее в результате недостаточного содержания кислорода в тканях организма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п.11.1,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вероятным диагнозом в данной клинической ситуации является +__________________________+,  _____ форма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Отравление кислородом, легочная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Отравление кислородом, смешанная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Отравление кислородом, судорожная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Кислородное голодание, острая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Кислородное голодание, острая</w:t>
      </w:r>
    </w:p>
    <w:p>
      <w:pPr>
        <w:ind w:left="504"/>
      </w:pPr>
      <w:r>
        <w:rPr>
          <w:b w:val="0"/>
          <w:i/>
        </w:rPr>
        <w:t>П. 11.4. Признаки кислородного голодания зависят от скорости снижения парциального давления кислорода в дыхательной газовой смеси.</w:t>
        <w:br/>
        <w:br/>
        <w:t>В водолазной практике наблюдается острая форма кислородного голодания и ее разновидность - молниеносная.</w:t>
        <w:br/>
        <w:br/>
        <w:t>При сравнительно медленном снижении парциального давления кислорода (в течение 3 - 5 мин.) различают четыре стадии острой формы голодания.</w:t>
        <w:br/>
        <w:br/>
        <w:t>При парциальном давлении кислорода 0,016 МПа (0,16 кгс/кв. см) - 0,012 МПа (0,12 кгс/кв. см), или 16 - 12% при пересчете на атмосферное давление (стадия I), когда организм еще справляется с недостатком кислорода за счет компенсаторных реакций, наблюдается увеличение легочной вентиляции и частоты сердечных сокращений, повышение артериального давления, поступление в кровяное русло дополнительного количества эритроцитов и др.</w:t>
        <w:br/>
        <w:br/>
        <w:t>При парциальном давлении кислорода 0,012 МПа (0,12 кгс/кв. см) - 0,009 МПа (0,09 кгс/кв. см), или 12 - 9% в пересчете на атмосферное давление (стадия II), частота сердечных сокращений возрастает до 110 - 120 ударов в минуту, заметно повышается артериальное давление, дыхание становится глубже и чаще. Сознание сохраняется, но критическое мышление, т.е. реальная оценка обстановки, в значительной степени ухудшается.</w:t>
        <w:br/>
        <w:br/>
        <w:t>При парциальном давлении кислорода 0,009 МПа (0,09 кгс/кв. см) - 0,006 МПа (0,06 кгс/кв. см), или 9 - 6% в пересчете на атмосферное давление (стадия III), возможно появление тошноты и рвоты.</w:t>
        <w:br/>
        <w:br/>
        <w:t>При парциальном давлении кислорода ниже 0,006 МПа (стадия IV) наступает потеря сознания, остановка дыхания, может быть непроизвольное мочеиспускание, испражнение, а через 5 - 8 мин. и остановка сердца, если пострадавшему своевременно не оказана помощь.</w:t>
        <w:br/>
        <w:br/>
        <w:t>Молниеносная форма развивается при быстром падении парциального давления кислорода в дыхательной смеси (в течение 1 - 2 мин.) или в случае подачи водолазу чистого индифферентного газа. Это ведет на фоне внешнего благополучия к внезапной потере сознания. Данная форма опасна тем, что водолаз не ощущает признаков наступающего кислородного голодания и поэтому не может сам оказать себе помощь. После возвращения сознания у пострадавшего отмечается ретроградная амнезия ("провал памяти"). Часто кислородное голодание сопровождается тризмом жевательной мускулатуры (сильным сжатием челюстей)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п.11.4, стр. 138, «Мортехинформреклама», М., 1992</w:t>
        <w:br/>
        <w:br/>
        <w:t>МКБ 10: T71</w:t>
      </w:r>
    </w:p>
    <w:p>
      <w:pPr>
        <w:pStyle w:val="Heading2"/>
      </w:pPr>
      <w:r>
        <w:t>11. Диагноз</w:t>
      </w:r>
    </w:p>
    <w:p>
      <w:pPr>
        <w:pStyle w:val="Heading3"/>
      </w:pPr>
      <w:r>
        <w:t>11.1. Кислородное голодание, острая форма</w:t>
      </w:r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Кислородное голодание важно отличать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обжатия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отравления углекислым газом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обжима водолаза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азотного наркоза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отравления углекислым газом</w:t>
      </w:r>
    </w:p>
    <w:p>
      <w:pPr>
        <w:ind w:left="504"/>
      </w:pPr>
      <w:r>
        <w:rPr>
          <w:b w:val="0"/>
          <w:i/>
        </w:rPr>
        <w:t>П. 11.5. При диагностике кислородного голодания необходимо учитывать обстоятельства случая и признаки заболевания.</w:t>
        <w:br/>
        <w:br/>
        <w:t>Кислородное голодание важно отличать от баротравмы легких, отравления углекислым газом, отравления кислородом и других заболеваний, сопровождающихся потерей сознания и изменением деятельности сердечно-сосудистой и дыхательной систем.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п.11.5, стр. 139, «Мортехинформреклама», М., 1992</w:t>
        <w:br/>
        <w:br/>
        <w:t>МКБ 10: T71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Кислородное голодание важно отличать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азотного наркоза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обжима водолаза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обжатия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отравления кислородом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отравления кислородом</w:t>
      </w:r>
    </w:p>
    <w:p>
      <w:pPr>
        <w:ind w:left="504"/>
      </w:pPr>
      <w:r>
        <w:rPr>
          <w:b w:val="0"/>
          <w:i/>
        </w:rPr>
        <w:t>П. 11.5. При диагностике кислородного голодания необходимо учитывать обстоятельства случая и признаки заболевания.</w:t>
        <w:br/>
        <w:br/>
        <w:t>Кислородное голодание важно отличать от баротравмы легких, отравления углекислым газом, отравления кислородом и других заболеваний, сопровождающихся потерей сознания и изменением деятельности сердечно-сосудистой и дыхательной систем.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п.11.5, стр. 139, «Мортехинформреклама», М., 1992</w:t>
        <w:br/>
        <w:t>МКБ 10: T71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Первая врачебная помощь должна быть направлена на восстановление и стимуляцию +______________+ и +________________+ деятельности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кровеносной; кроветворной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нервной; мышечной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выделительной; мышечной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дыхательной; сердечной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дыхательной; сердечной</w:t>
      </w:r>
    </w:p>
    <w:p>
      <w:pPr>
        <w:ind w:left="504"/>
      </w:pPr>
      <w:r>
        <w:rPr>
          <w:b w:val="0"/>
          <w:i/>
        </w:rPr>
        <w:t>П.11.7. Первая врачебная помощь должна быть направлена на восстановление и стимуляцию дыхательной и сердечной деятельности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п.11.7, стр. 139, «Мортехинформреклама», М., 1992</w:t>
        <w:br/>
        <w:br/>
        <w:t>МКБ 10: T71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Водолазная медицина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За консультацией врача по водолазной медицине обратился доктор отделения интенсивной терапии по поводу поступившего накануне водолаза Б.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Общая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день заболевания водолаз выполнял рабочий спуск с маломерного плавсредства на глубину 15 м с использованием медицинского кислорода. После пребывания под водой более 20 минут водолаз перестал отвечать на запросы о самочувствии. Водолаза экстренно извлекли из воды и освободили от снаряжения. Обеспечивающий отметил отсутствие сознания и наличие следов крови во рту. Через минуту у водолаза начался судорожный припадок, продлившийся менее минуты. Пострадавшего доставили на берег и передали бригаде скорой помощи.</w:t>
      </w:r>
    </w:p>
    <w:p>
      <w:pPr>
        <w:pStyle w:val="Heading3"/>
      </w:pPr>
      <w:r>
        <w:t>1.4. Анамнез спуска</w:t>
      </w:r>
    </w:p>
    <w:p>
      <w:pPr>
        <w:spacing w:after="58"/>
      </w:pPr>
      <w:r>
        <w:rPr>
          <w:b w:val="0"/>
          <w:i w:val="0"/>
        </w:rPr>
        <w:t>Начало спуска 10:20, глубина 15 м. Температура воды 12°С. Выполнял физическую работу средней тяжести. Жалоб не предъявлял.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</w:t>
      </w:r>
    </w:p>
    <w:p>
      <w:pPr>
        <w:spacing w:after="58"/>
      </w:pPr>
      <w:r>
        <w:rPr>
          <w:b w:val="0"/>
          <w:i w:val="0"/>
        </w:rPr>
        <w:t>* Кожные покровы обычной окраски и влажности. Слизистая носа, зева без особенностей, на поверхности языка рана с малой зоной повреждения. Барабанная перепонка без патологии. Носовое дыхание свободное, ЧДД 16 в минуту.</w:t>
      </w:r>
    </w:p>
    <w:p>
      <w:pPr>
        <w:spacing w:after="58"/>
      </w:pPr>
      <w:r>
        <w:rPr>
          <w:b w:val="0"/>
          <w:i w:val="0"/>
        </w:rPr>
        <w:t>* При аускультации – дыхание везикулярное, тоны сердца приглушены ЧСС 68 уд/мин, АД 110/65 мм рт. ст. Температура тела 36,3°С.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Превышение глубины и времени пребывания на грунте при дыхании чистым кислородом в данном случае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условием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причиной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фактором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патогенезом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причиной</w:t>
      </w:r>
    </w:p>
    <w:p>
      <w:pPr>
        <w:ind w:left="504"/>
      </w:pPr>
      <w:r>
        <w:rPr>
          <w:b w:val="0"/>
          <w:i/>
        </w:rPr>
        <w:t>П.10.2. Причинами отравления кислородом могут быть: превышение глубины и времени пребывания на грунте при дыхании чистым кислородом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п.14.5, стр. 133, «Мортехинформреклама», М., 1992</w:t>
        <w:br/>
        <w:br/>
        <w:t>МКБ 10:T70.8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Совокупность степени превышения допустимого парциального давления кислорода в дыхательной смеси, времени дыхания этой смесью и характера поражения органов и систем определяют +__________+ данного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тенденции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формы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вариации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формы</w:t>
      </w:r>
    </w:p>
    <w:p>
      <w:pPr>
        <w:ind w:left="504"/>
      </w:pPr>
      <w:r>
        <w:rPr>
          <w:b w:val="0"/>
          <w:i/>
        </w:rPr>
        <w:t>П.10.4. Признаки отравления кислородом появляются в зависимости от степени превышения допустимого парциального давления кислорода в дыхательной смеси и времени дыхания этой смесью, а также от характера поражения указанных выше органов и систем.</w:t>
        <w:br/>
        <w:br/>
        <w:t>Совокупность этих факторов определяет три формы отравления кислородом: легочную, судорожную, сосудистую (возможно их сочетание).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п.10.4, стр. 134, «Мортехинформреклама», М., 1992</w:t>
        <w:br/>
        <w:br/>
        <w:t>МКБ 10:T70.8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Течение данного заболевания без развития осложнений ведет к +_____________________+ нарушениям в организме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функциональным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необратимым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структурным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стойким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функциональным</w:t>
      </w:r>
    </w:p>
    <w:p>
      <w:pPr>
        <w:ind w:left="504"/>
      </w:pPr>
      <w:r>
        <w:rPr>
          <w:b w:val="0"/>
          <w:i/>
        </w:rPr>
        <w:t>П.10.2. Это вызывает изменение обмена веществ и ведет к функциональным нарушениям в организме, особенно в его центральной нервной системе, органах дыхания и кровообращения.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п.10.2, стр. 133, «Мортехинформреклама», М., 1992</w:t>
        <w:br/>
        <w:br/>
        <w:t>МКБ 10: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Первая врачебная помощь при данном заболевании заключается в проведении +_______________________+ лечения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паллиативного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симптоматического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физиотерапевтического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патогенетического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симптоматического</w:t>
      </w:r>
    </w:p>
    <w:p>
      <w:pPr>
        <w:ind w:left="504"/>
      </w:pPr>
      <w:r>
        <w:rPr>
          <w:b w:val="0"/>
          <w:i/>
        </w:rPr>
        <w:t>П.10.7. Первая врачебная помощь заключается в продолжении при необходимости реанимационных мероприятий и проведении симптоматического лечения с целью поддержания жизненно важных функций организма.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п.10.7, стр. 136, «Мортехинформреклама», М., 1992</w:t>
        <w:br/>
        <w:br/>
        <w:t>МКБ 10: T70.8</w:t>
      </w:r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диагностике данное заболевание следует отличать от отравления +_______________+ газом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угарным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индифферентным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углекислым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инертным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углекислым</w:t>
      </w:r>
    </w:p>
    <w:p>
      <w:pPr>
        <w:ind w:left="504"/>
      </w:pPr>
      <w:r>
        <w:rPr>
          <w:b w:val="0"/>
          <w:i/>
        </w:rPr>
        <w:t>П.10.5. При диагностике отравление кислородом следует отличать от отравления углекислым газом и вредными веществами, при этом необходимо учитывать условия спуска и тип снаряжения, в котором работает водолаз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п.10.5, стр. 135, «Мортехинформреклама», М., 1992</w:t>
        <w:br/>
        <w:br/>
        <w:t>МКБ 10: T70.8</w:t>
      </w:r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вероятным диагнозом в данной клинической ситуации является Отравление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кислородом, судорожная форма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вызываемое опасными морскими животными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углекислым газом, стадия судорог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вредными газообразными веществами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кислородом, судорожная форма</w:t>
      </w:r>
    </w:p>
    <w:p>
      <w:pPr>
        <w:ind w:left="504"/>
      </w:pPr>
      <w:r>
        <w:rPr>
          <w:b w:val="0"/>
          <w:i/>
        </w:rPr>
        <w:t>П.10.4.2. Судорожная форма возникает при парциальном давлении кислорода от 0,26 МПа (2,6 кгс/см2) до нескольких атмосфер и экспозиции от 2 - 3 ч до нескольких минут соответственно.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п.10.4.2, стр. 134, «Мортехинформреклама», М., 1992</w:t>
        <w:br/>
        <w:br/>
        <w:t>МКБ 10: T70.8</w:t>
      </w:r>
    </w:p>
    <w:p>
      <w:pPr>
        <w:pStyle w:val="Heading2"/>
      </w:pPr>
      <w:r>
        <w:t>8. Диагноз</w:t>
      </w:r>
    </w:p>
    <w:p>
      <w:pPr>
        <w:pStyle w:val="Heading3"/>
      </w:pPr>
      <w:r>
        <w:t>8.1. Отравление кислородом , судорожная форма</w:t>
      </w:r>
    </w:p>
    <w:p>
      <w:pPr>
        <w:pStyle w:val="Heading2"/>
      </w:pPr>
      <w:r>
        <w:t>5. План обследования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данной формы характерно то, что после судорожного припадка наступает период покоя, сменяющийся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легочной формой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непроизвольным мочеиспусканием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потрясающим ознобом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новым приступом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новым приступом</w:t>
      </w:r>
    </w:p>
    <w:p>
      <w:pPr>
        <w:ind w:left="504"/>
      </w:pPr>
      <w:r>
        <w:rPr>
          <w:b w:val="0"/>
          <w:i/>
        </w:rPr>
        <w:t>П.10.4.2. После судорожного припадка наступает период покоя, заторможенности, сменяющийся новым приступом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п.10.4.2, стр. 134, «Мортехинформреклама», М., 1992</w:t>
        <w:br/>
        <w:br/>
        <w:t>МКБ 10: T70.8</w:t>
      </w:r>
    </w:p>
    <w:p>
      <w:pPr>
        <w:pStyle w:val="Heading2"/>
      </w:pPr>
      <w:r>
        <w:t>6.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тяжелых случаях дальнейшее лечение пострадавшего в последекомпрессионном периоде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барокамере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здравпункте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стационаре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дому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стационаре</w:t>
      </w:r>
    </w:p>
    <w:p>
      <w:pPr>
        <w:ind w:left="504"/>
      </w:pPr>
      <w:r>
        <w:rPr>
          <w:b w:val="0"/>
          <w:i/>
        </w:rPr>
        <w:t>п.10.8. При тяжелых отравлениях кислородом дальнейшее лечение пострадавшего в последекомпрессионном периоде проводится в стационаре.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п.10.8, стр. 136, «Мортехинформреклама», М., 1992</w:t>
        <w:br/>
        <w:br/>
        <w:t>МКБ 10: T70.8</w:t>
      </w:r>
    </w:p>
    <w:p>
      <w:pPr>
        <w:pStyle w:val="Heading2"/>
      </w:pPr>
      <w:r>
        <w:t>7.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продолжительной воздушной декомпрессии в случае появления признаков отравления кислородом больного следует перевести на дыхание воздушно-гелиевой смесью с парциальным давлением кислорода на каждой остановке (0,025 ± 0,001) МПа [(0,25 ± 0,01) кгс/см2]. Выдержки на остановках, предусмотренные</w:t>
        <w:br/>
        <w:t>воздушными режимами декомпрессии, увеличиваются при этом в +_____+ раза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1,5</w:t>
      </w:r>
    </w:p>
    <w:p>
      <w:pPr>
        <w:ind w:left="504"/>
      </w:pPr>
      <w:r>
        <w:rPr>
          <w:b w:val="0"/>
          <w:i/>
        </w:rPr>
        <w:t>П.10.8. При продолжительной воздушной декомпрессии в случае появления признаков отравления кислородом больного следует перевести на дыхание воздушно-гелиевой смесью с парциальным давлением кислорода на каждой остановке (0,025 ± 0,001) МПа [(0,25 ± 0,01) кгс/см2]. Выдержки на остановках, предусмотренные воздушными режимами декомпрессии, увеличиваются при этом в 1,5 раза.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п.10.8, стр. 136, «Мортехинформреклама», М., 1992</w:t>
        <w:br/>
        <w:br/>
        <w:t>МКБ 10: T70.8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С целью профилактики данного заболевания у водолазов в первую очередь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соблюдать сроки дыхания газовыми смесями с повышенным парциальным давлением кислорода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ввести роторасширитель или подходящий предмет между зубами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ввести преднизолон (60 мг) в растворе глюкозы (25 % - 20 мл) внутривенно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назначать им аскорбиновую кислоту по 0,3 г 3 раза в сутки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соблюдать сроки дыхания газовыми смесями с повышенным парциальным давлением кислорода</w:t>
      </w:r>
    </w:p>
    <w:p>
      <w:pPr>
        <w:ind w:left="504"/>
      </w:pPr>
      <w:r>
        <w:rPr>
          <w:b w:val="0"/>
          <w:i/>
        </w:rPr>
        <w:t>П.10.10. Для предупреждения отравления кислородом необходимо соблюдать сроки дыхания газовыми смесями с повышенным парциальным давлением кислорода.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п.10.10, стр. 137, «Мортехинформреклама», М., 1992</w:t>
        <w:br/>
        <w:br/>
        <w:t>МКБ 10: T70.8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Осложнениями отравления кислородом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отек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инфаркт миокарда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отек легких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инфаркт легкого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отек легких</w:t>
      </w:r>
    </w:p>
    <w:p>
      <w:pPr>
        <w:ind w:left="504"/>
      </w:pPr>
      <w:r>
        <w:rPr>
          <w:b w:val="0"/>
          <w:i/>
        </w:rPr>
        <w:t>П.10.9. Осложнениями отравления кислородом могут быть:</w:t>
        <w:br/>
        <w:t>отек легких и острые воспалительные заболевания органов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п.10.9, стр. 137, «Мортехинформреклама», М., 1992</w:t>
        <w:br/>
        <w:t>МКБ 10: T70.8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Осложнениями отравления кислородом могут быть острые воспалительные заболевания органов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пищеварения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дыхания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выделения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нервной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дыхания</w:t>
      </w:r>
    </w:p>
    <w:p>
      <w:pPr>
        <w:ind w:left="504"/>
      </w:pPr>
      <w:r>
        <w:rPr>
          <w:b w:val="0"/>
          <w:i/>
        </w:rPr>
        <w:t>П.10.9. Осложнениями отравления кислородом могут быть:</w:t>
        <w:br/>
        <w:t>отек легких и острые воспалительные заболевания органов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п.10.9, стр. 137, «Мортехинформреклама», М., 1992</w:t>
        <w:br/>
        <w:t>МКБ 10: T70.8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